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04" w:rsidRPr="00F06404" w:rsidRDefault="00F06404" w:rsidP="00F648F4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F0640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 4</w:t>
      </w:r>
    </w:p>
    <w:p w:rsidR="00D57C25" w:rsidRDefault="00A56E9B" w:rsidP="00F648F4">
      <w:pPr>
        <w:pStyle w:val="a4"/>
        <w:spacing w:before="0" w:after="0" w:line="240" w:lineRule="auto"/>
        <w:ind w:left="4536" w:firstLine="0"/>
        <w:jc w:val="left"/>
        <w:rPr>
          <w:sz w:val="28"/>
          <w:szCs w:val="28"/>
        </w:rPr>
      </w:pPr>
      <w:bookmarkStart w:id="0" w:name="_к_Порядку_работы_2"/>
      <w:bookmarkEnd w:id="0"/>
      <w:r w:rsidRPr="00453DF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F648F4"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="00F648F4"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243426" w:rsidRPr="00AB2B32">
        <w:rPr>
          <w:sz w:val="28"/>
          <w:szCs w:val="28"/>
        </w:rPr>
        <w:t>Новокубанск</w:t>
      </w:r>
      <w:r w:rsidR="00243426">
        <w:rPr>
          <w:sz w:val="28"/>
          <w:szCs w:val="28"/>
        </w:rPr>
        <w:t>ого городского поселения Новокубанского района</w:t>
      </w:r>
      <w:r w:rsidR="00243426" w:rsidRPr="00AB2B32">
        <w:rPr>
          <w:sz w:val="28"/>
          <w:szCs w:val="28"/>
        </w:rPr>
        <w:t xml:space="preserve"> </w:t>
      </w:r>
    </w:p>
    <w:p w:rsidR="00F648F4" w:rsidRDefault="00F648F4" w:rsidP="00F648F4">
      <w:pPr>
        <w:pStyle w:val="a4"/>
        <w:spacing w:before="0" w:after="0" w:line="240" w:lineRule="auto"/>
        <w:ind w:left="4536" w:firstLine="0"/>
        <w:jc w:val="left"/>
        <w:rPr>
          <w:b/>
          <w:sz w:val="28"/>
          <w:szCs w:val="28"/>
        </w:rPr>
      </w:pPr>
    </w:p>
    <w:p w:rsidR="00D57C25" w:rsidRPr="00D57C25" w:rsidRDefault="00D57C25" w:rsidP="00D57C25">
      <w:pPr>
        <w:pStyle w:val="a4"/>
        <w:spacing w:before="0" w:after="0" w:line="240" w:lineRule="auto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F06404" w:rsidRPr="00EE3825" w:rsidRDefault="00F06404" w:rsidP="00D57C25">
      <w:pPr>
        <w:pStyle w:val="a4"/>
        <w:spacing w:before="0" w:after="0" w:line="240" w:lineRule="auto"/>
        <w:ind w:firstLine="0"/>
        <w:rPr>
          <w:b/>
          <w:sz w:val="28"/>
          <w:szCs w:val="28"/>
        </w:rPr>
      </w:pPr>
      <w:r w:rsidRPr="00EE3825">
        <w:rPr>
          <w:b/>
          <w:sz w:val="28"/>
          <w:szCs w:val="28"/>
        </w:rPr>
        <w:t>АКТ  № ______</w:t>
      </w:r>
    </w:p>
    <w:p w:rsidR="00F06404" w:rsidRPr="00F06404" w:rsidRDefault="00F06404" w:rsidP="00D57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404">
        <w:rPr>
          <w:rFonts w:ascii="Times New Roman" w:hAnsi="Times New Roman" w:cs="Times New Roman"/>
          <w:b/>
          <w:sz w:val="28"/>
          <w:szCs w:val="28"/>
        </w:rPr>
        <w:t>о вложении оригиналов документов в заказных</w:t>
      </w:r>
    </w:p>
    <w:p w:rsidR="00F06404" w:rsidRPr="00F06404" w:rsidRDefault="00F06404" w:rsidP="00D57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404">
        <w:rPr>
          <w:rFonts w:ascii="Times New Roman" w:hAnsi="Times New Roman" w:cs="Times New Roman"/>
          <w:b/>
          <w:sz w:val="28"/>
          <w:szCs w:val="28"/>
        </w:rPr>
        <w:t>письмах с уведомлением, в письмах с объявленной ценностью</w:t>
      </w:r>
    </w:p>
    <w:p w:rsidR="00F06404" w:rsidRPr="00D57C25" w:rsidRDefault="00F06404" w:rsidP="00D57C25">
      <w:pPr>
        <w:pStyle w:val="ad"/>
        <w:jc w:val="center"/>
        <w:rPr>
          <w:rFonts w:ascii="Times New Roman" w:hAnsi="Times New Roman" w:cs="Times New Roman"/>
          <w:szCs w:val="28"/>
        </w:rPr>
      </w:pPr>
      <w:r w:rsidRPr="00D57C25">
        <w:rPr>
          <w:rFonts w:ascii="Times New Roman" w:hAnsi="Times New Roman" w:cs="Times New Roman"/>
          <w:szCs w:val="28"/>
        </w:rPr>
        <w:t>от «____»___________20__г.</w:t>
      </w:r>
    </w:p>
    <w:p w:rsidR="00EE3825" w:rsidRPr="00AB2B32" w:rsidRDefault="00EE3825" w:rsidP="00EE382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E3825" w:rsidRPr="00257AA8" w:rsidRDefault="00EE3825" w:rsidP="00EE3825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EE3825" w:rsidRPr="00257AA8" w:rsidRDefault="00EE3825" w:rsidP="00EE3825">
      <w:pPr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</w:t>
      </w:r>
      <w:r w:rsidRPr="00243426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243426" w:rsidRPr="00243426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243426">
        <w:rPr>
          <w:rFonts w:ascii="Times New Roman" w:hAnsi="Times New Roman" w:cs="Times New Roman"/>
          <w:sz w:val="28"/>
          <w:szCs w:val="28"/>
        </w:rPr>
        <w:t>поступи</w:t>
      </w:r>
      <w:r w:rsidRPr="00AB2B32">
        <w:rPr>
          <w:rFonts w:ascii="Times New Roman" w:hAnsi="Times New Roman" w:cs="Times New Roman"/>
          <w:sz w:val="28"/>
          <w:szCs w:val="28"/>
        </w:rPr>
        <w:t xml:space="preserve">ла корреспонденция с уведомлением за № __________________ от гражданина _____________________________________________________, </w:t>
      </w:r>
    </w:p>
    <w:p w:rsidR="00EE3825" w:rsidRPr="00257AA8" w:rsidRDefault="00EE3825" w:rsidP="00EE3825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проживающего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EE3825" w:rsidRPr="00257AA8" w:rsidRDefault="00EE3825" w:rsidP="00EE3825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F06404" w:rsidRDefault="00F06404" w:rsidP="00EE3825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404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обнаружены документы, а именно:</w:t>
      </w:r>
      <w:r w:rsidR="00D4536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:rsidR="00D45369" w:rsidRDefault="00D45369" w:rsidP="00EE3825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документы и (или) вещи (нужное заполнить):</w:t>
      </w:r>
    </w:p>
    <w:p w:rsidR="00D45369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возвращены: _____________________________________________________;</w:t>
      </w:r>
    </w:p>
    <w:p w:rsidR="00D45369" w:rsidRPr="00EE3825" w:rsidRDefault="00EE3825" w:rsidP="00EE3825">
      <w:pPr>
        <w:pStyle w:val="ad"/>
        <w:jc w:val="both"/>
        <w:rPr>
          <w:rFonts w:ascii="Times New Roman" w:hAnsi="Times New Roman" w:cs="Times New Roman"/>
          <w:sz w:val="22"/>
          <w:szCs w:val="28"/>
        </w:rPr>
      </w:pPr>
      <w:r w:rsidRPr="00EE3825">
        <w:rPr>
          <w:rFonts w:ascii="Times New Roman" w:hAnsi="Times New Roman" w:cs="Times New Roman"/>
          <w:sz w:val="22"/>
          <w:szCs w:val="28"/>
        </w:rPr>
        <w:tab/>
      </w:r>
      <w:r>
        <w:rPr>
          <w:rFonts w:ascii="Times New Roman" w:hAnsi="Times New Roman" w:cs="Times New Roman"/>
          <w:sz w:val="22"/>
          <w:szCs w:val="28"/>
        </w:rPr>
        <w:tab/>
      </w:r>
      <w:r>
        <w:rPr>
          <w:rFonts w:ascii="Times New Roman" w:hAnsi="Times New Roman" w:cs="Times New Roman"/>
          <w:sz w:val="22"/>
          <w:szCs w:val="28"/>
        </w:rPr>
        <w:tab/>
      </w:r>
      <w:r>
        <w:rPr>
          <w:rFonts w:ascii="Times New Roman" w:hAnsi="Times New Roman" w:cs="Times New Roman"/>
          <w:sz w:val="22"/>
          <w:szCs w:val="28"/>
        </w:rPr>
        <w:tab/>
      </w:r>
      <w:r w:rsidR="00D45369" w:rsidRPr="00EE3825">
        <w:rPr>
          <w:rFonts w:ascii="Times New Roman" w:hAnsi="Times New Roman" w:cs="Times New Roman"/>
          <w:sz w:val="22"/>
          <w:szCs w:val="28"/>
        </w:rPr>
        <w:t>(номер заказного почтового отправления)</w:t>
      </w:r>
    </w:p>
    <w:p w:rsidR="00D45369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переданы для вручения в ___________________________________________;</w:t>
      </w:r>
    </w:p>
    <w:p w:rsidR="00D45369" w:rsidRPr="00F06404" w:rsidRDefault="00D45369" w:rsidP="00EE382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отправлены на хранение до востребования _____________________________.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426" w:rsidRDefault="00243426" w:rsidP="00243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43426" w:rsidRDefault="00243426" w:rsidP="00243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243426" w:rsidRDefault="00243426" w:rsidP="00243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243426" w:rsidRDefault="00243426" w:rsidP="00243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243426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520" w:rsidRDefault="00F45520" w:rsidP="00B556F7">
      <w:r>
        <w:separator/>
      </w:r>
    </w:p>
  </w:endnote>
  <w:endnote w:type="continuationSeparator" w:id="1">
    <w:p w:rsidR="00F45520" w:rsidRDefault="00F45520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520" w:rsidRDefault="00F45520" w:rsidP="00B556F7">
      <w:r>
        <w:separator/>
      </w:r>
    </w:p>
  </w:footnote>
  <w:footnote w:type="continuationSeparator" w:id="1">
    <w:p w:rsidR="00F45520" w:rsidRDefault="00F45520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F0201E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243426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A15E1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3426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73224"/>
    <w:rsid w:val="004918B8"/>
    <w:rsid w:val="005025C0"/>
    <w:rsid w:val="0052077C"/>
    <w:rsid w:val="00527502"/>
    <w:rsid w:val="00534310"/>
    <w:rsid w:val="00543385"/>
    <w:rsid w:val="005F4B90"/>
    <w:rsid w:val="00631EEF"/>
    <w:rsid w:val="00663154"/>
    <w:rsid w:val="0068307E"/>
    <w:rsid w:val="006B3638"/>
    <w:rsid w:val="007216A6"/>
    <w:rsid w:val="00743FD9"/>
    <w:rsid w:val="007B0F7C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56E9B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068EA"/>
    <w:rsid w:val="00E12E0E"/>
    <w:rsid w:val="00E16DFD"/>
    <w:rsid w:val="00E371BE"/>
    <w:rsid w:val="00E503F8"/>
    <w:rsid w:val="00EA089E"/>
    <w:rsid w:val="00EA5EFB"/>
    <w:rsid w:val="00EC4429"/>
    <w:rsid w:val="00EE3825"/>
    <w:rsid w:val="00EE5CC2"/>
    <w:rsid w:val="00F0201E"/>
    <w:rsid w:val="00F06404"/>
    <w:rsid w:val="00F357FC"/>
    <w:rsid w:val="00F45520"/>
    <w:rsid w:val="00F61114"/>
    <w:rsid w:val="00F648F4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503F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03F8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8</cp:revision>
  <cp:lastPrinted>2024-05-02T09:47:00Z</cp:lastPrinted>
  <dcterms:created xsi:type="dcterms:W3CDTF">2022-06-09T14:55:00Z</dcterms:created>
  <dcterms:modified xsi:type="dcterms:W3CDTF">2024-05-02T09:47:00Z</dcterms:modified>
</cp:coreProperties>
</file>